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Pr="009E2839" w:rsidRDefault="0064530C" w:rsidP="0064530C">
      <w:pPr>
        <w:pStyle w:val="af"/>
        <w:rPr>
          <w:b/>
          <w:sz w:val="27"/>
          <w:szCs w:val="27"/>
        </w:rPr>
      </w:pPr>
      <w:r w:rsidRPr="009E2839">
        <w:rPr>
          <w:b/>
          <w:sz w:val="27"/>
          <w:szCs w:val="27"/>
        </w:rPr>
        <w:t>АДМИНИСТРАЦИЯ</w:t>
      </w:r>
    </w:p>
    <w:p w:rsidR="0064530C" w:rsidRPr="009E2839" w:rsidRDefault="0064530C" w:rsidP="0064530C">
      <w:pPr>
        <w:jc w:val="center"/>
        <w:rPr>
          <w:b/>
          <w:color w:val="auto"/>
          <w:sz w:val="27"/>
          <w:szCs w:val="27"/>
        </w:rPr>
      </w:pPr>
      <w:r w:rsidRPr="009E2839">
        <w:rPr>
          <w:b/>
          <w:color w:val="auto"/>
          <w:sz w:val="27"/>
          <w:szCs w:val="27"/>
        </w:rPr>
        <w:t>ПАЛЕЦКОГО СЕЛЬСОВЕТА</w:t>
      </w:r>
    </w:p>
    <w:p w:rsidR="0064530C" w:rsidRPr="009E2839" w:rsidRDefault="0064530C" w:rsidP="0064530C">
      <w:pPr>
        <w:pStyle w:val="af"/>
        <w:rPr>
          <w:b/>
          <w:sz w:val="27"/>
          <w:szCs w:val="27"/>
        </w:rPr>
      </w:pPr>
      <w:r w:rsidRPr="009E2839">
        <w:rPr>
          <w:b/>
          <w:sz w:val="27"/>
          <w:szCs w:val="27"/>
        </w:rPr>
        <w:t>БАГАНСКОГО РАЙОНА</w:t>
      </w:r>
    </w:p>
    <w:p w:rsidR="0064530C" w:rsidRPr="009E2839" w:rsidRDefault="0064530C" w:rsidP="0064530C">
      <w:pPr>
        <w:jc w:val="center"/>
        <w:rPr>
          <w:b/>
          <w:bCs/>
          <w:color w:val="auto"/>
          <w:sz w:val="27"/>
          <w:szCs w:val="27"/>
        </w:rPr>
      </w:pPr>
      <w:r w:rsidRPr="009E2839">
        <w:rPr>
          <w:b/>
          <w:bCs/>
          <w:color w:val="auto"/>
          <w:sz w:val="27"/>
          <w:szCs w:val="27"/>
        </w:rPr>
        <w:t>НОВОСИБИРСКОЙ ОБЛАСТИ</w:t>
      </w:r>
    </w:p>
    <w:p w:rsidR="0064530C" w:rsidRPr="009E2839" w:rsidRDefault="0064530C" w:rsidP="0064530C">
      <w:pPr>
        <w:rPr>
          <w:b/>
          <w:bCs/>
          <w:color w:val="auto"/>
          <w:sz w:val="27"/>
          <w:szCs w:val="27"/>
        </w:rPr>
      </w:pPr>
    </w:p>
    <w:p w:rsidR="0064530C" w:rsidRPr="009E2839" w:rsidRDefault="0064530C" w:rsidP="0064530C">
      <w:pPr>
        <w:jc w:val="center"/>
        <w:rPr>
          <w:b/>
          <w:bCs/>
          <w:color w:val="auto"/>
          <w:sz w:val="27"/>
          <w:szCs w:val="27"/>
        </w:rPr>
      </w:pPr>
      <w:r w:rsidRPr="009E2839">
        <w:rPr>
          <w:b/>
          <w:bCs/>
          <w:color w:val="auto"/>
          <w:sz w:val="27"/>
          <w:szCs w:val="27"/>
        </w:rPr>
        <w:t>ПОСТАНОВЛЕНИЕ</w:t>
      </w:r>
    </w:p>
    <w:p w:rsidR="0064530C" w:rsidRPr="009E2839" w:rsidRDefault="0064530C" w:rsidP="0064530C">
      <w:pPr>
        <w:jc w:val="center"/>
        <w:rPr>
          <w:bCs/>
          <w:color w:val="auto"/>
          <w:sz w:val="27"/>
          <w:szCs w:val="27"/>
        </w:rPr>
      </w:pPr>
    </w:p>
    <w:p w:rsidR="0064530C" w:rsidRPr="009E2839" w:rsidRDefault="005C2F78" w:rsidP="0064530C">
      <w:pPr>
        <w:jc w:val="center"/>
        <w:rPr>
          <w:bCs/>
          <w:color w:val="auto"/>
          <w:sz w:val="27"/>
          <w:szCs w:val="27"/>
        </w:rPr>
      </w:pPr>
      <w:r w:rsidRPr="009E2839">
        <w:rPr>
          <w:bCs/>
          <w:color w:val="auto"/>
          <w:sz w:val="27"/>
          <w:szCs w:val="27"/>
        </w:rPr>
        <w:t>19</w:t>
      </w:r>
      <w:r w:rsidR="008536BF" w:rsidRPr="009E2839">
        <w:rPr>
          <w:bCs/>
          <w:color w:val="auto"/>
          <w:sz w:val="27"/>
          <w:szCs w:val="27"/>
        </w:rPr>
        <w:t>.</w:t>
      </w:r>
      <w:r w:rsidR="00EC1BF8" w:rsidRPr="009E2839">
        <w:rPr>
          <w:bCs/>
          <w:color w:val="auto"/>
          <w:sz w:val="27"/>
          <w:szCs w:val="27"/>
        </w:rPr>
        <w:t>08</w:t>
      </w:r>
      <w:r w:rsidR="0064530C" w:rsidRPr="009E2839">
        <w:rPr>
          <w:bCs/>
          <w:color w:val="auto"/>
          <w:sz w:val="27"/>
          <w:szCs w:val="27"/>
        </w:rPr>
        <w:t>.20</w:t>
      </w:r>
      <w:r w:rsidR="006C4D36" w:rsidRPr="009E2839">
        <w:rPr>
          <w:bCs/>
          <w:color w:val="auto"/>
          <w:sz w:val="27"/>
          <w:szCs w:val="27"/>
        </w:rPr>
        <w:t>21</w:t>
      </w:r>
      <w:r w:rsidR="0064530C" w:rsidRPr="009E2839">
        <w:rPr>
          <w:bCs/>
          <w:color w:val="auto"/>
          <w:sz w:val="27"/>
          <w:szCs w:val="27"/>
        </w:rPr>
        <w:t xml:space="preserve">     </w:t>
      </w:r>
      <w:r w:rsidRPr="009E2839">
        <w:rPr>
          <w:bCs/>
          <w:color w:val="auto"/>
          <w:sz w:val="27"/>
          <w:szCs w:val="27"/>
        </w:rPr>
        <w:t xml:space="preserve">             </w:t>
      </w:r>
      <w:r w:rsidR="0064530C" w:rsidRPr="009E2839">
        <w:rPr>
          <w:bCs/>
          <w:color w:val="auto"/>
          <w:sz w:val="27"/>
          <w:szCs w:val="27"/>
        </w:rPr>
        <w:t xml:space="preserve">   № </w:t>
      </w:r>
      <w:bookmarkStart w:id="0" w:name="_GoBack"/>
      <w:bookmarkEnd w:id="0"/>
      <w:r w:rsidR="00EC1BF8" w:rsidRPr="009E2839">
        <w:rPr>
          <w:bCs/>
          <w:color w:val="auto"/>
          <w:sz w:val="27"/>
          <w:szCs w:val="27"/>
        </w:rPr>
        <w:t>8</w:t>
      </w:r>
      <w:r w:rsidR="00AB432C" w:rsidRPr="009E2839">
        <w:rPr>
          <w:bCs/>
          <w:color w:val="auto"/>
          <w:sz w:val="27"/>
          <w:szCs w:val="27"/>
        </w:rPr>
        <w:t>5</w:t>
      </w:r>
    </w:p>
    <w:p w:rsidR="0064530C" w:rsidRPr="009E2839" w:rsidRDefault="0064530C" w:rsidP="0064530C">
      <w:pPr>
        <w:jc w:val="center"/>
        <w:rPr>
          <w:bCs/>
          <w:color w:val="auto"/>
          <w:sz w:val="27"/>
          <w:szCs w:val="27"/>
        </w:rPr>
      </w:pPr>
    </w:p>
    <w:p w:rsidR="0064530C" w:rsidRPr="009E2839" w:rsidRDefault="0064530C" w:rsidP="0064530C">
      <w:pPr>
        <w:jc w:val="center"/>
        <w:rPr>
          <w:bCs/>
          <w:color w:val="auto"/>
          <w:sz w:val="27"/>
          <w:szCs w:val="27"/>
        </w:rPr>
      </w:pPr>
      <w:r w:rsidRPr="009E2839">
        <w:rPr>
          <w:bCs/>
          <w:color w:val="auto"/>
          <w:sz w:val="27"/>
          <w:szCs w:val="27"/>
        </w:rPr>
        <w:t>с.</w:t>
      </w:r>
      <w:r w:rsidR="00F25495" w:rsidRPr="009E2839">
        <w:rPr>
          <w:bCs/>
          <w:color w:val="auto"/>
          <w:sz w:val="27"/>
          <w:szCs w:val="27"/>
        </w:rPr>
        <w:t xml:space="preserve"> </w:t>
      </w:r>
      <w:r w:rsidRPr="009E2839">
        <w:rPr>
          <w:bCs/>
          <w:color w:val="auto"/>
          <w:sz w:val="27"/>
          <w:szCs w:val="27"/>
        </w:rPr>
        <w:t>Палецкое</w:t>
      </w:r>
    </w:p>
    <w:p w:rsidR="0064530C" w:rsidRPr="009E2839" w:rsidRDefault="0064530C" w:rsidP="0064530C">
      <w:pPr>
        <w:jc w:val="center"/>
        <w:rPr>
          <w:bCs/>
          <w:color w:val="auto"/>
          <w:sz w:val="27"/>
          <w:szCs w:val="27"/>
        </w:rPr>
      </w:pPr>
    </w:p>
    <w:p w:rsidR="00AB432C" w:rsidRPr="009E2839" w:rsidRDefault="00AB432C" w:rsidP="009E2839">
      <w:pPr>
        <w:pStyle w:val="a9"/>
        <w:spacing w:before="0" w:beforeAutospacing="0" w:after="0" w:afterAutospacing="0"/>
        <w:ind w:firstLine="504"/>
        <w:jc w:val="center"/>
        <w:rPr>
          <w:sz w:val="27"/>
          <w:szCs w:val="27"/>
        </w:rPr>
      </w:pPr>
      <w:r w:rsidRPr="009E2839">
        <w:rPr>
          <w:bCs/>
          <w:sz w:val="27"/>
          <w:szCs w:val="27"/>
        </w:rPr>
        <w:t>О представлении гражданами, претендующими на замещение должностей муниципальной службы, и муниципальными служащими, замещающими должности муниципальной службы в администрации Палецкого сельсовета Баганского района Новосибирской области</w:t>
      </w:r>
      <w:r w:rsidR="009E2839" w:rsidRPr="009E2839">
        <w:rPr>
          <w:sz w:val="27"/>
          <w:szCs w:val="27"/>
        </w:rPr>
        <w:t xml:space="preserve"> </w:t>
      </w:r>
      <w:r w:rsidRPr="009E2839">
        <w:rPr>
          <w:bCs/>
          <w:sz w:val="27"/>
          <w:szCs w:val="27"/>
        </w:rPr>
        <w:t>сведений о доходах, об имуществе и обязательствах имущественного характера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 </w:t>
      </w:r>
    </w:p>
    <w:p w:rsidR="00AB432C" w:rsidRPr="009E2839" w:rsidRDefault="00AB432C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В соответствии Федеральным законом </w:t>
      </w:r>
      <w:hyperlink r:id="rId8" w:tgtFrame="_blank" w:history="1">
        <w:r w:rsidRPr="009E2839">
          <w:rPr>
            <w:rStyle w:val="hyperlink"/>
            <w:sz w:val="27"/>
            <w:szCs w:val="27"/>
          </w:rPr>
          <w:t>от 25.12.2008 № 273-ФЗ</w:t>
        </w:r>
      </w:hyperlink>
      <w:r w:rsidRPr="009E2839">
        <w:rPr>
          <w:sz w:val="27"/>
          <w:szCs w:val="27"/>
        </w:rPr>
        <w:t> «</w:t>
      </w:r>
      <w:hyperlink r:id="rId9" w:tgtFrame="_blank" w:history="1">
        <w:r w:rsidRPr="009E2839">
          <w:rPr>
            <w:rStyle w:val="hyperlink"/>
            <w:sz w:val="27"/>
            <w:szCs w:val="27"/>
          </w:rPr>
          <w:t>О противодействии коррупции</w:t>
        </w:r>
      </w:hyperlink>
      <w:r w:rsidRPr="009E2839">
        <w:rPr>
          <w:sz w:val="27"/>
          <w:szCs w:val="27"/>
        </w:rPr>
        <w:t>», Федеральным законом </w:t>
      </w:r>
      <w:hyperlink r:id="rId10" w:tgtFrame="_blank" w:history="1">
        <w:r w:rsidRPr="009E2839">
          <w:rPr>
            <w:rStyle w:val="hyperlink"/>
            <w:sz w:val="27"/>
            <w:szCs w:val="27"/>
          </w:rPr>
          <w:t>от 02.03.2007 № 25-ФЗ</w:t>
        </w:r>
      </w:hyperlink>
      <w:r w:rsidRPr="009E2839">
        <w:rPr>
          <w:sz w:val="27"/>
          <w:szCs w:val="27"/>
        </w:rPr>
        <w:t> </w:t>
      </w:r>
      <w:hyperlink r:id="rId11" w:tgtFrame="_blank" w:history="1">
        <w:r w:rsidRPr="009E2839">
          <w:rPr>
            <w:rStyle w:val="hyperlink"/>
            <w:sz w:val="27"/>
            <w:szCs w:val="27"/>
          </w:rPr>
          <w:t>«О муниципальной службе в Российской Федерации»</w:t>
        </w:r>
      </w:hyperlink>
      <w:r w:rsidRPr="009E2839">
        <w:rPr>
          <w:sz w:val="27"/>
          <w:szCs w:val="27"/>
        </w:rPr>
        <w:t>, Указом Президента Российской Федерации от 18.05.2009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Указом Президента Российской Федерации </w:t>
      </w:r>
      <w:hyperlink r:id="rId12" w:tgtFrame="_blank" w:history="1">
        <w:r w:rsidRPr="009E2839">
          <w:rPr>
            <w:rStyle w:val="hyperlink"/>
            <w:sz w:val="27"/>
            <w:szCs w:val="27"/>
          </w:rPr>
          <w:t>от 23.06.2014 № 460</w:t>
        </w:r>
      </w:hyperlink>
      <w:r w:rsidRPr="009E2839">
        <w:rPr>
          <w:sz w:val="27"/>
          <w:szCs w:val="27"/>
        </w:rPr>
        <w:t> 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постановлением Губернатора Новосибирской области от 03.08.2009 № 333 «О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характера», администрация  Палецкого  сельсовета Баганского района Новосибирской области</w:t>
      </w:r>
    </w:p>
    <w:p w:rsidR="00AB432C" w:rsidRPr="009E2839" w:rsidRDefault="00AB432C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ПОСТАНОВЛЯЕТ:</w:t>
      </w:r>
    </w:p>
    <w:p w:rsidR="00AB432C" w:rsidRPr="009E2839" w:rsidRDefault="009E2839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1.</w:t>
      </w:r>
      <w:r w:rsidR="00AB432C" w:rsidRPr="009E2839">
        <w:rPr>
          <w:sz w:val="27"/>
          <w:szCs w:val="27"/>
        </w:rPr>
        <w:t>Утвердить прилагаемый Перечень должностей муниципальной службы Палецкого  сельсовета Баганского  района Новосибирской области,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(далее – Перечень должностей).</w:t>
      </w:r>
    </w:p>
    <w:p w:rsidR="00AB432C" w:rsidRPr="009E2839" w:rsidRDefault="009E2839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2.</w:t>
      </w:r>
      <w:r w:rsidR="00AB432C" w:rsidRPr="009E2839">
        <w:rPr>
          <w:sz w:val="27"/>
          <w:szCs w:val="27"/>
        </w:rPr>
        <w:t xml:space="preserve"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представляются гражданами, претендующими на замещение должностей муниципальной службы, включенных в Перечень должностей, в </w:t>
      </w:r>
      <w:r w:rsidR="00AB432C" w:rsidRPr="009E2839">
        <w:rPr>
          <w:sz w:val="27"/>
          <w:szCs w:val="27"/>
        </w:rPr>
        <w:lastRenderedPageBreak/>
        <w:t>порядке, сроки и по форме, которые установлены для представления сведений о доходах, об имуществе и обязательствах имущественного характера государственными гражданскими служащими Новосибирской области.</w:t>
      </w:r>
    </w:p>
    <w:p w:rsidR="00AB432C" w:rsidRPr="009E2839" w:rsidRDefault="009E2839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3.</w:t>
      </w:r>
      <w:r w:rsidR="00AB432C" w:rsidRPr="009E2839">
        <w:rPr>
          <w:sz w:val="27"/>
          <w:szCs w:val="27"/>
        </w:rPr>
        <w:t>Сведения о доходах, об имуществе и обязательствах имущественного характера представляются должностному лицу администрации Палецкого сельсовета Баганского района Новосибирской области, определенному распорядительным актом главы Палецкого сельсовета Баганского района Новосибирской области.</w:t>
      </w:r>
    </w:p>
    <w:p w:rsidR="00AB432C" w:rsidRPr="009E2839" w:rsidRDefault="00AB432C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4. Главе Палецкого сельсовета Баганского района Новосибирской области:</w:t>
      </w:r>
    </w:p>
    <w:p w:rsidR="00AB432C" w:rsidRPr="009E2839" w:rsidRDefault="00AB432C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1) обеспечить:</w:t>
      </w:r>
    </w:p>
    <w:p w:rsidR="00AB432C" w:rsidRPr="009E2839" w:rsidRDefault="00AB432C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а) ежегодно до 31 декабря отчетного года, актуализацию (утверждение) перечней должностей,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AB432C" w:rsidRPr="009E2839" w:rsidRDefault="00AB432C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б) ежегодно, до 31 декабря отчетного года, утверждение списков муниципальных служащих, которые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за отчетный год;</w:t>
      </w:r>
    </w:p>
    <w:p w:rsidR="00AB432C" w:rsidRPr="009E2839" w:rsidRDefault="00AB432C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2) определить должностное лицо, ответственное:</w:t>
      </w:r>
    </w:p>
    <w:p w:rsidR="00AB432C" w:rsidRPr="009E2839" w:rsidRDefault="00AB432C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за прием и анализ сведений о доходах, об имуществе и обязательствах имущественного характера, представленных муниципальными служащими, замещающими должности муниципальной службы в администрации Палецкого  сельсовета Баганского  района Новосибирской области, включенные в соответствующий перечень;</w:t>
      </w:r>
    </w:p>
    <w:p w:rsidR="00AB432C" w:rsidRPr="009E2839" w:rsidRDefault="00AB432C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осуществление контроля своевременного представления муниципальными служащими, замещающими должности муниципальной службы в администрации Палецкого  сельсовета Баганского  района Новосибирской области, включенные в соответствующий перечень,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детей.</w:t>
      </w:r>
    </w:p>
    <w:p w:rsidR="00AB432C" w:rsidRPr="009E2839" w:rsidRDefault="00AB432C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5.Опубликовать настоящее постановление в газете «Бюллетень органа местного самоуправления  Палецкого  сельсовета  Баганского района Новосибирской области» и на официальном сайте администрации Палецкого сельсовета Баганского района Новосибирской области.</w:t>
      </w:r>
    </w:p>
    <w:p w:rsidR="00AB432C" w:rsidRPr="009E2839" w:rsidRDefault="009E2839" w:rsidP="009E2839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6.</w:t>
      </w:r>
      <w:r w:rsidR="00AB432C" w:rsidRPr="009E2839">
        <w:rPr>
          <w:sz w:val="27"/>
          <w:szCs w:val="27"/>
        </w:rPr>
        <w:t>Контроль за исполнением настоящего постановления оставляю за собой.</w:t>
      </w:r>
    </w:p>
    <w:p w:rsidR="00AB432C" w:rsidRPr="009E2839" w:rsidRDefault="00AB432C" w:rsidP="00AB432C">
      <w:pPr>
        <w:ind w:firstLine="708"/>
        <w:jc w:val="both"/>
        <w:rPr>
          <w:color w:val="auto"/>
          <w:sz w:val="27"/>
          <w:szCs w:val="27"/>
        </w:rPr>
      </w:pP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both"/>
        <w:rPr>
          <w:sz w:val="27"/>
          <w:szCs w:val="27"/>
        </w:rPr>
      </w:pPr>
      <w:r w:rsidRPr="009E2839">
        <w:rPr>
          <w:sz w:val="27"/>
          <w:szCs w:val="27"/>
        </w:rPr>
        <w:t> </w:t>
      </w:r>
    </w:p>
    <w:p w:rsidR="00AB432C" w:rsidRPr="009E2839" w:rsidRDefault="00AB432C" w:rsidP="00AB432C">
      <w:pPr>
        <w:jc w:val="both"/>
        <w:rPr>
          <w:color w:val="auto"/>
          <w:sz w:val="27"/>
          <w:szCs w:val="27"/>
        </w:rPr>
      </w:pPr>
      <w:r w:rsidRPr="009E2839">
        <w:rPr>
          <w:color w:val="auto"/>
          <w:sz w:val="27"/>
          <w:szCs w:val="27"/>
        </w:rPr>
        <w:t>Глава  Палецкого сельсовета</w:t>
      </w:r>
    </w:p>
    <w:p w:rsidR="00AB432C" w:rsidRDefault="00AB432C" w:rsidP="00AB432C">
      <w:pPr>
        <w:jc w:val="both"/>
        <w:rPr>
          <w:color w:val="auto"/>
          <w:sz w:val="27"/>
          <w:szCs w:val="27"/>
        </w:rPr>
      </w:pPr>
      <w:r w:rsidRPr="009E2839">
        <w:rPr>
          <w:color w:val="auto"/>
          <w:sz w:val="27"/>
          <w:szCs w:val="27"/>
        </w:rPr>
        <w:t>Баганского района Новосибирской области</w:t>
      </w:r>
      <w:r w:rsidRPr="009E2839">
        <w:rPr>
          <w:color w:val="auto"/>
          <w:sz w:val="27"/>
          <w:szCs w:val="27"/>
        </w:rPr>
        <w:tab/>
      </w:r>
      <w:r w:rsidRPr="009E2839">
        <w:rPr>
          <w:color w:val="auto"/>
          <w:sz w:val="27"/>
          <w:szCs w:val="27"/>
        </w:rPr>
        <w:tab/>
      </w:r>
      <w:r w:rsidRPr="009E2839">
        <w:rPr>
          <w:color w:val="auto"/>
          <w:sz w:val="27"/>
          <w:szCs w:val="27"/>
        </w:rPr>
        <w:tab/>
      </w:r>
      <w:r w:rsidRPr="009E2839">
        <w:rPr>
          <w:color w:val="auto"/>
          <w:sz w:val="27"/>
          <w:szCs w:val="27"/>
        </w:rPr>
        <w:tab/>
      </w:r>
      <w:r w:rsidRPr="009E2839">
        <w:rPr>
          <w:color w:val="auto"/>
          <w:sz w:val="27"/>
          <w:szCs w:val="27"/>
        </w:rPr>
        <w:tab/>
      </w:r>
      <w:r w:rsidR="009E2839">
        <w:rPr>
          <w:color w:val="auto"/>
          <w:sz w:val="27"/>
          <w:szCs w:val="27"/>
        </w:rPr>
        <w:t xml:space="preserve">          </w:t>
      </w:r>
      <w:r w:rsidRPr="009E2839">
        <w:rPr>
          <w:color w:val="auto"/>
          <w:sz w:val="27"/>
          <w:szCs w:val="27"/>
        </w:rPr>
        <w:t>В.И.Калач</w:t>
      </w:r>
    </w:p>
    <w:p w:rsidR="009E2839" w:rsidRDefault="009E2839" w:rsidP="00AB432C">
      <w:pPr>
        <w:jc w:val="both"/>
        <w:rPr>
          <w:color w:val="auto"/>
          <w:sz w:val="27"/>
          <w:szCs w:val="27"/>
        </w:rPr>
      </w:pPr>
    </w:p>
    <w:p w:rsidR="009E2839" w:rsidRPr="009E2839" w:rsidRDefault="009E2839" w:rsidP="00AB432C">
      <w:pPr>
        <w:jc w:val="both"/>
        <w:rPr>
          <w:color w:val="auto"/>
          <w:sz w:val="22"/>
          <w:szCs w:val="22"/>
        </w:rPr>
      </w:pPr>
    </w:p>
    <w:p w:rsidR="009E2839" w:rsidRPr="009E2839" w:rsidRDefault="009E2839" w:rsidP="00AB432C">
      <w:pPr>
        <w:jc w:val="both"/>
        <w:rPr>
          <w:color w:val="auto"/>
          <w:sz w:val="22"/>
          <w:szCs w:val="22"/>
        </w:rPr>
      </w:pPr>
      <w:r w:rsidRPr="009E2839">
        <w:rPr>
          <w:color w:val="auto"/>
          <w:sz w:val="22"/>
          <w:szCs w:val="22"/>
        </w:rPr>
        <w:t xml:space="preserve">Вермиенко Алефтина Витальевна </w:t>
      </w:r>
    </w:p>
    <w:p w:rsidR="009E2839" w:rsidRPr="009E2839" w:rsidRDefault="009E2839" w:rsidP="00AB432C">
      <w:pPr>
        <w:jc w:val="both"/>
        <w:rPr>
          <w:color w:val="auto"/>
          <w:sz w:val="22"/>
          <w:szCs w:val="22"/>
        </w:rPr>
      </w:pPr>
      <w:r w:rsidRPr="009E2839">
        <w:rPr>
          <w:color w:val="auto"/>
          <w:sz w:val="22"/>
          <w:szCs w:val="22"/>
        </w:rPr>
        <w:t>4-51-15</w:t>
      </w:r>
    </w:p>
    <w:p w:rsidR="009E2839" w:rsidRDefault="009E2839" w:rsidP="009E2839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</w:p>
    <w:p w:rsidR="009E2839" w:rsidRDefault="009E2839" w:rsidP="009E2839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</w:p>
    <w:p w:rsidR="00AB432C" w:rsidRPr="009E2839" w:rsidRDefault="00AB432C" w:rsidP="009E2839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  <w:r w:rsidRPr="009E2839">
        <w:rPr>
          <w:sz w:val="28"/>
          <w:szCs w:val="28"/>
        </w:rPr>
        <w:lastRenderedPageBreak/>
        <w:t>ПРИЛОЖЕНИЕ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right"/>
        <w:rPr>
          <w:sz w:val="28"/>
          <w:szCs w:val="28"/>
        </w:rPr>
      </w:pPr>
      <w:r w:rsidRPr="009E2839">
        <w:rPr>
          <w:sz w:val="28"/>
          <w:szCs w:val="28"/>
        </w:rPr>
        <w:t>к постановлению администрации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right"/>
        <w:rPr>
          <w:sz w:val="28"/>
          <w:szCs w:val="28"/>
        </w:rPr>
      </w:pPr>
      <w:r w:rsidRPr="009E2839">
        <w:rPr>
          <w:sz w:val="28"/>
          <w:szCs w:val="28"/>
        </w:rPr>
        <w:t>Палецкого сельсовета</w:t>
      </w:r>
      <w:r w:rsidR="009E2839" w:rsidRPr="009E2839">
        <w:rPr>
          <w:sz w:val="28"/>
          <w:szCs w:val="28"/>
        </w:rPr>
        <w:t xml:space="preserve"> Баганского  района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right"/>
        <w:rPr>
          <w:sz w:val="28"/>
          <w:szCs w:val="28"/>
        </w:rPr>
      </w:pPr>
      <w:r w:rsidRPr="009E2839">
        <w:rPr>
          <w:sz w:val="28"/>
          <w:szCs w:val="28"/>
        </w:rPr>
        <w:t>Новосибирской области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right"/>
        <w:rPr>
          <w:sz w:val="28"/>
          <w:szCs w:val="28"/>
        </w:rPr>
      </w:pPr>
      <w:r w:rsidRPr="009E2839">
        <w:rPr>
          <w:sz w:val="28"/>
          <w:szCs w:val="28"/>
        </w:rPr>
        <w:t>от 19.08.2021 № 85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right"/>
        <w:rPr>
          <w:sz w:val="28"/>
          <w:szCs w:val="28"/>
        </w:rPr>
      </w:pPr>
      <w:r w:rsidRPr="009E2839">
        <w:rPr>
          <w:sz w:val="28"/>
          <w:szCs w:val="28"/>
        </w:rPr>
        <w:t> 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center"/>
        <w:rPr>
          <w:sz w:val="28"/>
          <w:szCs w:val="28"/>
        </w:rPr>
      </w:pPr>
      <w:r w:rsidRPr="009E2839">
        <w:rPr>
          <w:bCs/>
          <w:sz w:val="28"/>
          <w:szCs w:val="28"/>
        </w:rPr>
        <w:t>ПЕРЕЧЕНЬ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center"/>
        <w:rPr>
          <w:sz w:val="28"/>
          <w:szCs w:val="28"/>
        </w:rPr>
      </w:pPr>
      <w:r w:rsidRPr="009E2839">
        <w:rPr>
          <w:bCs/>
          <w:sz w:val="28"/>
          <w:szCs w:val="28"/>
        </w:rPr>
        <w:t xml:space="preserve">должностей муниципальной службы Палецкого сельсовета </w:t>
      </w:r>
      <w:r w:rsidR="009E2839" w:rsidRPr="009E2839">
        <w:rPr>
          <w:bCs/>
          <w:sz w:val="28"/>
          <w:szCs w:val="28"/>
        </w:rPr>
        <w:t>Баганского</w:t>
      </w:r>
      <w:r w:rsidRPr="009E2839">
        <w:rPr>
          <w:bCs/>
          <w:sz w:val="28"/>
          <w:szCs w:val="28"/>
        </w:rPr>
        <w:t xml:space="preserve"> района Новосибирской области,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both"/>
        <w:rPr>
          <w:sz w:val="28"/>
          <w:szCs w:val="28"/>
        </w:rPr>
      </w:pPr>
      <w:r w:rsidRPr="009E2839">
        <w:rPr>
          <w:sz w:val="28"/>
          <w:szCs w:val="28"/>
        </w:rPr>
        <w:t> </w:t>
      </w:r>
    </w:p>
    <w:p w:rsidR="00AB432C" w:rsidRPr="009E2839" w:rsidRDefault="009E2839" w:rsidP="00AB432C">
      <w:pPr>
        <w:pStyle w:val="a9"/>
        <w:spacing w:before="0" w:beforeAutospacing="0" w:after="0" w:afterAutospacing="0"/>
        <w:ind w:firstLine="50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432C" w:rsidRPr="009E2839">
        <w:rPr>
          <w:sz w:val="28"/>
          <w:szCs w:val="28"/>
        </w:rPr>
        <w:t xml:space="preserve">Должности муниципальной службы в органах местного самоуправления </w:t>
      </w:r>
      <w:r w:rsidRPr="009E2839">
        <w:rPr>
          <w:sz w:val="28"/>
          <w:szCs w:val="28"/>
        </w:rPr>
        <w:t>Палецкого</w:t>
      </w:r>
      <w:r w:rsidR="00AB432C" w:rsidRPr="009E2839">
        <w:rPr>
          <w:sz w:val="28"/>
          <w:szCs w:val="28"/>
        </w:rPr>
        <w:t xml:space="preserve"> сельсовета </w:t>
      </w:r>
      <w:r w:rsidRPr="009E2839">
        <w:rPr>
          <w:sz w:val="28"/>
          <w:szCs w:val="28"/>
        </w:rPr>
        <w:t>Баганского</w:t>
      </w:r>
      <w:r w:rsidR="00AB432C" w:rsidRPr="009E2839">
        <w:rPr>
          <w:sz w:val="28"/>
          <w:szCs w:val="28"/>
        </w:rPr>
        <w:t xml:space="preserve"> района Новосибирской области, отнесенные Реестром должностей муниципальной службы в Новосибирской области, утвержденным Законом Новосибирской области от 25.12.2006 № 74-ОЗ «О Реестре должностей муниципальной службы в Новосибирской области», к следующим группам должностей.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both"/>
        <w:rPr>
          <w:sz w:val="28"/>
          <w:szCs w:val="28"/>
        </w:rPr>
      </w:pPr>
      <w:r w:rsidRPr="009E2839">
        <w:rPr>
          <w:sz w:val="28"/>
          <w:szCs w:val="28"/>
        </w:rPr>
        <w:t>1) Ведущая должность: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both"/>
        <w:rPr>
          <w:sz w:val="28"/>
          <w:szCs w:val="28"/>
        </w:rPr>
      </w:pPr>
      <w:r w:rsidRPr="009E2839">
        <w:rPr>
          <w:sz w:val="28"/>
          <w:szCs w:val="28"/>
        </w:rPr>
        <w:t>- Заместитель главы администрации;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both"/>
        <w:rPr>
          <w:sz w:val="28"/>
          <w:szCs w:val="28"/>
        </w:rPr>
      </w:pPr>
      <w:r w:rsidRPr="009E2839">
        <w:rPr>
          <w:sz w:val="28"/>
          <w:szCs w:val="28"/>
        </w:rPr>
        <w:t>2) Младшая должность: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both"/>
        <w:rPr>
          <w:sz w:val="28"/>
          <w:szCs w:val="28"/>
        </w:rPr>
      </w:pPr>
      <w:r w:rsidRPr="009E2839">
        <w:rPr>
          <w:sz w:val="28"/>
          <w:szCs w:val="28"/>
        </w:rPr>
        <w:t>- Специалист 1-го разряда;</w:t>
      </w:r>
    </w:p>
    <w:p w:rsidR="00AB432C" w:rsidRPr="009E2839" w:rsidRDefault="00AB432C" w:rsidP="00AB432C">
      <w:pPr>
        <w:pStyle w:val="a9"/>
        <w:spacing w:before="0" w:beforeAutospacing="0" w:after="0" w:afterAutospacing="0"/>
        <w:ind w:firstLine="504"/>
        <w:jc w:val="both"/>
        <w:rPr>
          <w:sz w:val="28"/>
          <w:szCs w:val="28"/>
        </w:rPr>
      </w:pPr>
      <w:r w:rsidRPr="009E2839">
        <w:rPr>
          <w:sz w:val="28"/>
          <w:szCs w:val="28"/>
        </w:rPr>
        <w:t>- Специалист 2-го разряда;</w:t>
      </w:r>
    </w:p>
    <w:p w:rsidR="00AB432C" w:rsidRPr="009E2839" w:rsidRDefault="00AB432C" w:rsidP="00AB432C">
      <w:pPr>
        <w:ind w:firstLine="709"/>
        <w:jc w:val="both"/>
        <w:rPr>
          <w:color w:val="auto"/>
        </w:rPr>
      </w:pPr>
    </w:p>
    <w:p w:rsidR="00AB432C" w:rsidRPr="009E2839" w:rsidRDefault="00AB432C" w:rsidP="0064530C">
      <w:pPr>
        <w:jc w:val="center"/>
        <w:rPr>
          <w:bCs/>
          <w:color w:val="auto"/>
        </w:rPr>
      </w:pPr>
    </w:p>
    <w:p w:rsidR="00A064BC" w:rsidRPr="009E2839" w:rsidRDefault="00A064BC" w:rsidP="00A064BC">
      <w:pPr>
        <w:rPr>
          <w:color w:val="auto"/>
        </w:rPr>
      </w:pPr>
    </w:p>
    <w:sectPr w:rsidR="00A064BC" w:rsidRPr="009E2839" w:rsidSect="002061AE">
      <w:headerReference w:type="default" r:id="rId13"/>
      <w:pgSz w:w="11906" w:h="16838" w:code="9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F41" w:rsidRDefault="00C53F41">
      <w:r>
        <w:separator/>
      </w:r>
    </w:p>
  </w:endnote>
  <w:endnote w:type="continuationSeparator" w:id="1">
    <w:p w:rsidR="00C53F41" w:rsidRDefault="00C53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F41" w:rsidRDefault="00C53F41">
      <w:r>
        <w:separator/>
      </w:r>
    </w:p>
  </w:footnote>
  <w:footnote w:type="continuationSeparator" w:id="1">
    <w:p w:rsidR="00C53F41" w:rsidRDefault="00C53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18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6389" w:rsidRPr="006A3DB6" w:rsidRDefault="00025F79">
        <w:pPr>
          <w:pStyle w:val="ac"/>
          <w:jc w:val="center"/>
          <w:rPr>
            <w:sz w:val="20"/>
            <w:szCs w:val="20"/>
          </w:rPr>
        </w:pPr>
        <w:r w:rsidRPr="006A3DB6">
          <w:rPr>
            <w:sz w:val="20"/>
            <w:szCs w:val="20"/>
          </w:rPr>
          <w:fldChar w:fldCharType="begin"/>
        </w:r>
        <w:r w:rsidR="00866389" w:rsidRPr="006A3DB6">
          <w:rPr>
            <w:sz w:val="20"/>
            <w:szCs w:val="20"/>
          </w:rPr>
          <w:instrText xml:space="preserve"> PAGE   \* MERGEFORMAT </w:instrText>
        </w:r>
        <w:r w:rsidRPr="006A3DB6">
          <w:rPr>
            <w:sz w:val="20"/>
            <w:szCs w:val="20"/>
          </w:rPr>
          <w:fldChar w:fldCharType="separate"/>
        </w:r>
        <w:r w:rsidR="009E2839">
          <w:rPr>
            <w:noProof/>
            <w:sz w:val="20"/>
            <w:szCs w:val="20"/>
          </w:rPr>
          <w:t>3</w:t>
        </w:r>
        <w:r w:rsidRPr="006A3DB6">
          <w:rPr>
            <w:sz w:val="20"/>
            <w:szCs w:val="20"/>
          </w:rPr>
          <w:fldChar w:fldCharType="end"/>
        </w:r>
      </w:p>
    </w:sdtContent>
  </w:sdt>
  <w:p w:rsidR="00866389" w:rsidRDefault="0086638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2886"/>
    <w:rsid w:val="0001765C"/>
    <w:rsid w:val="00025131"/>
    <w:rsid w:val="00025F79"/>
    <w:rsid w:val="00027413"/>
    <w:rsid w:val="00032FBD"/>
    <w:rsid w:val="00035568"/>
    <w:rsid w:val="000435A6"/>
    <w:rsid w:val="00044371"/>
    <w:rsid w:val="000475B7"/>
    <w:rsid w:val="00066B45"/>
    <w:rsid w:val="00072A4B"/>
    <w:rsid w:val="000770B8"/>
    <w:rsid w:val="0008110D"/>
    <w:rsid w:val="0008509B"/>
    <w:rsid w:val="000917DE"/>
    <w:rsid w:val="00093EDA"/>
    <w:rsid w:val="00094F54"/>
    <w:rsid w:val="00097773"/>
    <w:rsid w:val="000A2F0C"/>
    <w:rsid w:val="000B007A"/>
    <w:rsid w:val="000B68E9"/>
    <w:rsid w:val="000B7C28"/>
    <w:rsid w:val="000C0838"/>
    <w:rsid w:val="000C4A04"/>
    <w:rsid w:val="000D1D1F"/>
    <w:rsid w:val="000D5228"/>
    <w:rsid w:val="000D6EE7"/>
    <w:rsid w:val="000F2957"/>
    <w:rsid w:val="000F7784"/>
    <w:rsid w:val="0010580D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29C8"/>
    <w:rsid w:val="00193ECD"/>
    <w:rsid w:val="001A04B6"/>
    <w:rsid w:val="001A0F24"/>
    <w:rsid w:val="001A2B05"/>
    <w:rsid w:val="001A4480"/>
    <w:rsid w:val="001A600A"/>
    <w:rsid w:val="001A736A"/>
    <w:rsid w:val="001D339B"/>
    <w:rsid w:val="001E22C2"/>
    <w:rsid w:val="001F1015"/>
    <w:rsid w:val="001F1F66"/>
    <w:rsid w:val="001F269C"/>
    <w:rsid w:val="001F271E"/>
    <w:rsid w:val="00205E4D"/>
    <w:rsid w:val="002061AE"/>
    <w:rsid w:val="002068D7"/>
    <w:rsid w:val="00241E80"/>
    <w:rsid w:val="002471F6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C7E14"/>
    <w:rsid w:val="002D0187"/>
    <w:rsid w:val="002D489F"/>
    <w:rsid w:val="002E67DF"/>
    <w:rsid w:val="002F1F91"/>
    <w:rsid w:val="002F768A"/>
    <w:rsid w:val="00302D13"/>
    <w:rsid w:val="00304960"/>
    <w:rsid w:val="00307455"/>
    <w:rsid w:val="00323EDD"/>
    <w:rsid w:val="00324BAB"/>
    <w:rsid w:val="00332828"/>
    <w:rsid w:val="00334020"/>
    <w:rsid w:val="0033608B"/>
    <w:rsid w:val="0035391F"/>
    <w:rsid w:val="00354186"/>
    <w:rsid w:val="0036013E"/>
    <w:rsid w:val="003626B4"/>
    <w:rsid w:val="00363F81"/>
    <w:rsid w:val="00365179"/>
    <w:rsid w:val="00370C69"/>
    <w:rsid w:val="0037728D"/>
    <w:rsid w:val="00380B58"/>
    <w:rsid w:val="0038236F"/>
    <w:rsid w:val="00382ABD"/>
    <w:rsid w:val="00393DFB"/>
    <w:rsid w:val="003A670A"/>
    <w:rsid w:val="003B6FCD"/>
    <w:rsid w:val="003C1F1A"/>
    <w:rsid w:val="003C7E02"/>
    <w:rsid w:val="003E0690"/>
    <w:rsid w:val="003F1B4F"/>
    <w:rsid w:val="003F66E6"/>
    <w:rsid w:val="00404C03"/>
    <w:rsid w:val="0044385B"/>
    <w:rsid w:val="00453729"/>
    <w:rsid w:val="00460081"/>
    <w:rsid w:val="004639AA"/>
    <w:rsid w:val="00470CAA"/>
    <w:rsid w:val="00472892"/>
    <w:rsid w:val="00486181"/>
    <w:rsid w:val="00492839"/>
    <w:rsid w:val="004A0A7A"/>
    <w:rsid w:val="004B1FB1"/>
    <w:rsid w:val="004B44C0"/>
    <w:rsid w:val="004C0B7E"/>
    <w:rsid w:val="004C38DA"/>
    <w:rsid w:val="004C6F79"/>
    <w:rsid w:val="004E122B"/>
    <w:rsid w:val="004E2431"/>
    <w:rsid w:val="004F2CE2"/>
    <w:rsid w:val="004F7B26"/>
    <w:rsid w:val="005005CA"/>
    <w:rsid w:val="00502146"/>
    <w:rsid w:val="00507247"/>
    <w:rsid w:val="00511A32"/>
    <w:rsid w:val="005170EA"/>
    <w:rsid w:val="00524CD9"/>
    <w:rsid w:val="005325FE"/>
    <w:rsid w:val="00535F2A"/>
    <w:rsid w:val="00543F41"/>
    <w:rsid w:val="0055013B"/>
    <w:rsid w:val="00563853"/>
    <w:rsid w:val="00564911"/>
    <w:rsid w:val="005724BC"/>
    <w:rsid w:val="00573743"/>
    <w:rsid w:val="00581139"/>
    <w:rsid w:val="005852A8"/>
    <w:rsid w:val="005918A3"/>
    <w:rsid w:val="005A5592"/>
    <w:rsid w:val="005A6610"/>
    <w:rsid w:val="005B1A7B"/>
    <w:rsid w:val="005B3C25"/>
    <w:rsid w:val="005C2F78"/>
    <w:rsid w:val="005C77FB"/>
    <w:rsid w:val="005C7F46"/>
    <w:rsid w:val="005E4B7F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A3DB6"/>
    <w:rsid w:val="006C4D36"/>
    <w:rsid w:val="006D44A4"/>
    <w:rsid w:val="006E1015"/>
    <w:rsid w:val="006E3B84"/>
    <w:rsid w:val="006E6547"/>
    <w:rsid w:val="006F2BC6"/>
    <w:rsid w:val="006F775D"/>
    <w:rsid w:val="0070205E"/>
    <w:rsid w:val="00704B7E"/>
    <w:rsid w:val="00704C39"/>
    <w:rsid w:val="00711C41"/>
    <w:rsid w:val="007274F7"/>
    <w:rsid w:val="007457E3"/>
    <w:rsid w:val="00780721"/>
    <w:rsid w:val="00797502"/>
    <w:rsid w:val="007A0834"/>
    <w:rsid w:val="007A35F1"/>
    <w:rsid w:val="007B101B"/>
    <w:rsid w:val="007B1209"/>
    <w:rsid w:val="007B3F49"/>
    <w:rsid w:val="007B7024"/>
    <w:rsid w:val="007C281A"/>
    <w:rsid w:val="007C46E7"/>
    <w:rsid w:val="007C5586"/>
    <w:rsid w:val="007C7EC8"/>
    <w:rsid w:val="007D0801"/>
    <w:rsid w:val="007E27AB"/>
    <w:rsid w:val="007E45C9"/>
    <w:rsid w:val="007F4627"/>
    <w:rsid w:val="00800F9F"/>
    <w:rsid w:val="0080150C"/>
    <w:rsid w:val="00812355"/>
    <w:rsid w:val="00820183"/>
    <w:rsid w:val="00833695"/>
    <w:rsid w:val="008348EC"/>
    <w:rsid w:val="008417E0"/>
    <w:rsid w:val="0084241F"/>
    <w:rsid w:val="008464A8"/>
    <w:rsid w:val="00850616"/>
    <w:rsid w:val="008536BF"/>
    <w:rsid w:val="00857C51"/>
    <w:rsid w:val="0086464F"/>
    <w:rsid w:val="00866389"/>
    <w:rsid w:val="00870F64"/>
    <w:rsid w:val="00897971"/>
    <w:rsid w:val="008B6693"/>
    <w:rsid w:val="008C66F2"/>
    <w:rsid w:val="008D5A8A"/>
    <w:rsid w:val="008E3854"/>
    <w:rsid w:val="008F10CC"/>
    <w:rsid w:val="008F1BFF"/>
    <w:rsid w:val="008F692A"/>
    <w:rsid w:val="009018C2"/>
    <w:rsid w:val="00906F8D"/>
    <w:rsid w:val="00911841"/>
    <w:rsid w:val="00920512"/>
    <w:rsid w:val="00923B83"/>
    <w:rsid w:val="00933266"/>
    <w:rsid w:val="009352D8"/>
    <w:rsid w:val="00947C51"/>
    <w:rsid w:val="00956B4F"/>
    <w:rsid w:val="00956C12"/>
    <w:rsid w:val="00961FA2"/>
    <w:rsid w:val="00962A4F"/>
    <w:rsid w:val="00967D25"/>
    <w:rsid w:val="00985F79"/>
    <w:rsid w:val="00991049"/>
    <w:rsid w:val="00991557"/>
    <w:rsid w:val="00995E54"/>
    <w:rsid w:val="009A4726"/>
    <w:rsid w:val="009B2215"/>
    <w:rsid w:val="009C1778"/>
    <w:rsid w:val="009C66CF"/>
    <w:rsid w:val="009D0231"/>
    <w:rsid w:val="009D1CFA"/>
    <w:rsid w:val="009D2E8C"/>
    <w:rsid w:val="009D34DA"/>
    <w:rsid w:val="009E134F"/>
    <w:rsid w:val="009E23BA"/>
    <w:rsid w:val="009E2839"/>
    <w:rsid w:val="00A064BC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77B69"/>
    <w:rsid w:val="00A819FA"/>
    <w:rsid w:val="00A91B8D"/>
    <w:rsid w:val="00A9254E"/>
    <w:rsid w:val="00A93858"/>
    <w:rsid w:val="00AB1CC4"/>
    <w:rsid w:val="00AB432C"/>
    <w:rsid w:val="00AB687B"/>
    <w:rsid w:val="00AB6CCC"/>
    <w:rsid w:val="00AB7BD0"/>
    <w:rsid w:val="00AD0CCC"/>
    <w:rsid w:val="00AE1E2D"/>
    <w:rsid w:val="00AF3AFA"/>
    <w:rsid w:val="00B22602"/>
    <w:rsid w:val="00B22AB1"/>
    <w:rsid w:val="00B36B1E"/>
    <w:rsid w:val="00B3756E"/>
    <w:rsid w:val="00B4074B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B4FDE"/>
    <w:rsid w:val="00BB7F29"/>
    <w:rsid w:val="00BC0B75"/>
    <w:rsid w:val="00BE2C9D"/>
    <w:rsid w:val="00BF1025"/>
    <w:rsid w:val="00C03BEF"/>
    <w:rsid w:val="00C051E0"/>
    <w:rsid w:val="00C11011"/>
    <w:rsid w:val="00C21054"/>
    <w:rsid w:val="00C305C6"/>
    <w:rsid w:val="00C53F41"/>
    <w:rsid w:val="00C725A7"/>
    <w:rsid w:val="00C72B6B"/>
    <w:rsid w:val="00C74019"/>
    <w:rsid w:val="00C74D00"/>
    <w:rsid w:val="00C8004A"/>
    <w:rsid w:val="00C81567"/>
    <w:rsid w:val="00C94D84"/>
    <w:rsid w:val="00CB096D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1C4F"/>
    <w:rsid w:val="00D35687"/>
    <w:rsid w:val="00D37CB4"/>
    <w:rsid w:val="00D47214"/>
    <w:rsid w:val="00D50164"/>
    <w:rsid w:val="00D641F6"/>
    <w:rsid w:val="00D71501"/>
    <w:rsid w:val="00D80127"/>
    <w:rsid w:val="00D8258D"/>
    <w:rsid w:val="00D84025"/>
    <w:rsid w:val="00D92E5C"/>
    <w:rsid w:val="00D93B3F"/>
    <w:rsid w:val="00D94541"/>
    <w:rsid w:val="00DA1D71"/>
    <w:rsid w:val="00DA3652"/>
    <w:rsid w:val="00DC45AF"/>
    <w:rsid w:val="00DD2C4B"/>
    <w:rsid w:val="00DD3B29"/>
    <w:rsid w:val="00DD474C"/>
    <w:rsid w:val="00DD7906"/>
    <w:rsid w:val="00DE1D19"/>
    <w:rsid w:val="00DE3CD1"/>
    <w:rsid w:val="00DE3DA5"/>
    <w:rsid w:val="00DF0251"/>
    <w:rsid w:val="00DF0709"/>
    <w:rsid w:val="00DF2AEB"/>
    <w:rsid w:val="00DF6035"/>
    <w:rsid w:val="00DF63A7"/>
    <w:rsid w:val="00E050B3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20D"/>
    <w:rsid w:val="00E76DD4"/>
    <w:rsid w:val="00E77AC8"/>
    <w:rsid w:val="00E84AE9"/>
    <w:rsid w:val="00E90EC8"/>
    <w:rsid w:val="00E92CDE"/>
    <w:rsid w:val="00EA5ABC"/>
    <w:rsid w:val="00EB1997"/>
    <w:rsid w:val="00EC1BF8"/>
    <w:rsid w:val="00EC7D5F"/>
    <w:rsid w:val="00ED1D81"/>
    <w:rsid w:val="00EE4C47"/>
    <w:rsid w:val="00EF5FEA"/>
    <w:rsid w:val="00EF75CA"/>
    <w:rsid w:val="00F10FF0"/>
    <w:rsid w:val="00F12EA8"/>
    <w:rsid w:val="00F131A7"/>
    <w:rsid w:val="00F1399D"/>
    <w:rsid w:val="00F23932"/>
    <w:rsid w:val="00F25495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1FA0"/>
    <w:rsid w:val="00FA219B"/>
    <w:rsid w:val="00FA5C4A"/>
    <w:rsid w:val="00FC00F8"/>
    <w:rsid w:val="00FC6E93"/>
    <w:rsid w:val="00FD5208"/>
    <w:rsid w:val="00FE791D"/>
    <w:rsid w:val="00FF29DC"/>
    <w:rsid w:val="00FF6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uiPriority w:val="99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DD7906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01288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012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012886"/>
    <w:rPr>
      <w:rFonts w:ascii="Arial" w:hAnsi="Arial" w:cs="Arial"/>
    </w:rPr>
  </w:style>
  <w:style w:type="paragraph" w:styleId="20">
    <w:name w:val="Body Text Indent 2"/>
    <w:basedOn w:val="a"/>
    <w:link w:val="21"/>
    <w:rsid w:val="005C7F46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21">
    <w:name w:val="Основной текст с отступом 2 Знак"/>
    <w:basedOn w:val="a0"/>
    <w:link w:val="20"/>
    <w:rsid w:val="005C7F46"/>
    <w:rPr>
      <w:sz w:val="28"/>
      <w:szCs w:val="28"/>
    </w:rPr>
  </w:style>
  <w:style w:type="paragraph" w:customStyle="1" w:styleId="nospacing">
    <w:name w:val="nospacing"/>
    <w:basedOn w:val="a"/>
    <w:rsid w:val="00FA1FA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hyperlink">
    <w:name w:val="hyperlink"/>
    <w:basedOn w:val="a0"/>
    <w:rsid w:val="00AB43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AA48369-618A-4BB4-B4B8-AE15F2B7EBF6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avo-search.minjust.ru:8080/bigs/showDocument.html?id=FBC166DA-0E10-434C-A3B8-3A32D2840A2F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-search.minjust.ru:8080/bigs/showDocument.html?id=BBF89570-6239-4CFB-BDBA-5B454C14E32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ravo-search.minjust.ru:8080/bigs/showDocument.html?id=BBF89570-6239-4CFB-BDBA-5B454C14E32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9AA48369-618A-4BB4-B4B8-AE15F2B7EBF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290B9-6A2C-4A3A-92C9-A863765BC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 Corporation</Company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10</cp:revision>
  <cp:lastPrinted>2021-08-19T04:13:00Z</cp:lastPrinted>
  <dcterms:created xsi:type="dcterms:W3CDTF">2021-08-03T09:06:00Z</dcterms:created>
  <dcterms:modified xsi:type="dcterms:W3CDTF">2021-08-19T04:14:00Z</dcterms:modified>
</cp:coreProperties>
</file>